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Радиационная гигиена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05:23 МСК · База обновлена: 25.07.2026, 05:03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К ТРЕТЬЕЙ ГРУППЕ КРИТИЧЕСКИХ ОРГАНОВ ПО ЧУВСТВИТЕЛЬНОСТИ К ДЕЙСТВИЮ ИОНИЗИРУЮЩИХ ИЗЛУЧЕНИЙ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кожу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гонады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красный костный мозг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щитовидную железу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кожу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ПРИ ВОЗДЕЙСТВИИ НА ЧЕЛОВЕКА ИОНИЗИРУЮЩИХ ИЗЛУЧЕНИЙ ОСТРЫЕ ЭФФЕКТЫ РАЗВИВАЮТСЯ _______ ПОСЛЕ ВОЗДЕЙСТВИЯ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первые часы и 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через 5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через 3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через год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 первые часы и сутки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РАСЧЕТ ЗАЩИТЫ ДЛЯ ДВУХ ИЛИ БОЛЕЕ РЕНТГЕНОВСКИХ АППАРАТОВ, УСТАНОВЛЕННЫХ В ОДНОЙ ПРОЦЕДУРНОЙ РЕНТГЕНОВСКОГО КАБИНЕТА, ПРОВОДИТСЯ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аппарата, работающего в режиме рентгеноскопии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каждого аппарата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наиболее мощного аппарата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аппарата, который будет использоваться наиболее часто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каждого аппарата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ФОРМА ФЕДЕРАЛЬНОГО ГОСУДАРСТВЕННОГО СТАТИСТИЧЕСКОГО НАБЛЮДЕНИЯ «СВЕДЕНИЯ О ДОЗАХ ОБЛУЧЕНИЯ ПАЦИЕНТОВ ПРИ ПРОВЕДЕНИИ МЕДИЦИНСКИХ РЕНТГЕНОРАДИОЛОГИЧЕСКИХ ИССЛЕДОВАНИЙ» НАЗЫВАЕТСЯ ТАК ЖЕ ФОРМОЙ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ДОЗ-1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ДОЗ-2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ДОЗ-4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ДОЗ-3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ДОЗ-3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ДОКУМЕНТ, УДОСТОВЕРЯЮЩИЙ СООТВЕТСТВИЕ ИЛИ НЕСООТВЕТСТВИЕ САНИТАРНО-ЭПИДЕМИОЛОГИЧЕСКИМ И ГИГИЕНИЧЕСКИМ ТРЕБОВАНИЯМ ФАКТОРОВ СРЕДЫ ОБИТАНИЯ, УСЛОВИЙ ДЕЯТЕЛЬНОСТИ ЮРИДИЧЕСКИХ ЛИЦ, ГРАЖДАН, В ТОМ ЧИСЛЕ ИНДИВИДУАЛЬНЫХ ПРЕДПРИНИМАТЕЛЕЙ, А ТАКЖЕ ИСПОЛЬЗУЕМЫХ ИМИ ТЕРРИТОРИЙ, ЗДАНИЙ, СТРОЕНИЙ, СООРУЖЕНИЙ, ПОМЕЩЕНИЙ, ОБОРУДОВАНИЯ, ТРАНСПОРТНЫХ СРЕДСТВ,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регистрационным удостоверением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сертификатом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санитарно-эпидемиологическим заключением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лицензией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санитарно-эпидемиологическим заключением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ДЛЯ УМЕНЬШЕНИЯ ЛУЧЕВЫХ НАГРУЗОК НА ПЛОД НЕОБХОДИМО ПРОВОДИТЬ ИССЛЕДОВАНИЕ ОБЛАСТИ ТАЗА У БЕРЕМЕННЫХ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 направлению лечащего врача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первой половине беременности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методом рентгеноскопии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 жизненным показаниям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по жизненным показаниям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ЕЖЕГОДНО ПРОМЫШЛЕННЫМ ПРЕДПРИЯТИЕМ РЕЗУЛЬТАТЫ ИНДИВИДУАЛЬНОГО ДОЗИМЕТРИЧЕСКОГО КОНТРОЛЯ ЭФФЕКТИВНЫХ ДОЗ ОБЛУЧЕНИЯ ПЕРСОНАЛА ДОЛЖНЫ ВНОСИТЬСЯ В СТАТИСТИЧЕСКУЮ ОТЧЕТНУЮ ФОРМУ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ДОЗ-3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ДОЗ-1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ДОЗ-2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ДОЗ-4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ДОЗ-1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 ГРУППЕ ПРИБОРОВ, ИЗМЕРЯЮЩИХ МОЩНОСТЬ ДОЗЫ ИОНИЗИРУЮЩЕГО ИЗЛУЧЕНИЯ,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радиометры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приборы групповой дозиметрии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индикаторы ионизирующего излучения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индивидуальные дозиметры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приборы групповой дозиметрии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 ПРОХОЖДЕНИИ ГАММА-ИЗЛУЧЕНИЯ ЧЕРЕЗ РАЗЛИЧНЫЕ СРЕДЫ В РЕЗУЛЬТАТЕ ВЗАИМОДЕЙСТВИЯ КВАНТОВ С ВЕЩЕСТВОМ ОТМЕЧАЮТ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постоянство его интенсивности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изменение интенсивности в зависимости от плотности вещества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уменьшение его интенсивности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увеличение его интенсивности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уменьшение его интенсивности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ОСНОВНЫМ ПУТЕМ ВЫВЕДЕНИЯ РАДИОАКТИВНЫХ ВЕЩЕСТВ ИЗ ОРГАНИЗМА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мочевыделительная система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лимфа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кожа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кровь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мочевыделительная система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Радиационная гигиена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